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2BA8CF" w:rsidR="009815C7" w:rsidRPr="007B0071" w:rsidRDefault="00F7154C" w:rsidP="00373F3E">
      <w:pPr>
        <w:spacing w:after="0" w:line="240" w:lineRule="auto"/>
        <w:jc w:val="center"/>
        <w:rPr>
          <w:rFonts w:ascii="Sylfaen" w:hAnsi="Sylfaen" w:cs="Sylfaen"/>
          <w:b/>
          <w:lang w:val="ka-GE"/>
        </w:rPr>
      </w:pPr>
      <w:r>
        <w:rPr>
          <w:rFonts w:ascii="Sylfaen" w:hAnsi="Sylfaen" w:cs="Sylfaen"/>
          <w:b/>
          <w:lang w:val="ka-GE"/>
        </w:rPr>
        <w:t xml:space="preserve">ნ. ჟვანიას ქუჩის წყალსადენის, </w:t>
      </w:r>
      <w:r w:rsidR="00180268">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591C4BF3" w:rsidR="001F6753" w:rsidRDefault="001F6753" w:rsidP="00665C42">
      <w:pPr>
        <w:spacing w:after="0" w:line="360" w:lineRule="auto"/>
        <w:jc w:val="center"/>
        <w:rPr>
          <w:rFonts w:asciiTheme="minorHAnsi" w:hAnsiTheme="minorHAnsi"/>
          <w:b/>
          <w:lang w:val="ka-GE"/>
        </w:rPr>
      </w:pPr>
    </w:p>
    <w:p w14:paraId="2D9A85BE" w14:textId="77777777" w:rsidR="00211154" w:rsidRPr="00211154" w:rsidRDefault="00211154" w:rsidP="00665C42">
      <w:pPr>
        <w:spacing w:after="0" w:line="360" w:lineRule="auto"/>
        <w:jc w:val="center"/>
        <w:rPr>
          <w:rFonts w:asciiTheme="minorHAnsi" w:hAnsiTheme="minorHAnsi"/>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30C1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4C" w:rsidRPr="00F7154C">
        <w:rPr>
          <w:rFonts w:ascii="Sylfaen" w:hAnsi="Sylfaen" w:cs="Sylfaen"/>
          <w:lang w:val="ka-GE"/>
        </w:rPr>
        <w:t xml:space="preserve">ნ. ჟვანიას ქუჩის 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2EC88CC" w:rsidR="00DB5C8D" w:rsidRPr="006005A1" w:rsidRDefault="00F7154C" w:rsidP="00696A50">
      <w:pPr>
        <w:spacing w:after="0" w:line="240" w:lineRule="auto"/>
        <w:jc w:val="both"/>
        <w:rPr>
          <w:rFonts w:ascii="Sylfaen" w:hAnsi="Sylfaen" w:cs="Sylfaen"/>
          <w:lang w:val="ka-GE"/>
        </w:rPr>
      </w:pPr>
      <w:r w:rsidRPr="00F7154C">
        <w:rPr>
          <w:rFonts w:ascii="Sylfaen" w:hAnsi="Sylfaen" w:cs="Sylfaen"/>
          <w:lang w:val="ka-GE"/>
        </w:rPr>
        <w:t xml:space="preserve">ნ. ჟვანიას ქუჩის </w:t>
      </w:r>
      <w:r>
        <w:rPr>
          <w:rFonts w:ascii="Sylfaen" w:hAnsi="Sylfaen" w:cs="Sylfaen"/>
          <w:lang w:val="ka-GE"/>
        </w:rPr>
        <w:t xml:space="preserve">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ABD865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12A7D">
        <w:rPr>
          <w:rFonts w:ascii="Sylfaen" w:hAnsi="Sylfaen" w:cs="Sylfaen"/>
          <w:b/>
          <w:sz w:val="20"/>
          <w:szCs w:val="20"/>
          <w:lang w:val="ka-GE"/>
        </w:rPr>
        <w:t>16</w:t>
      </w:r>
      <w:bookmarkStart w:id="1" w:name="_GoBack"/>
      <w:bookmarkEnd w:id="1"/>
      <w:r w:rsidR="00211154">
        <w:rPr>
          <w:rFonts w:ascii="Sylfaen" w:hAnsi="Sylfaen" w:cs="Sylfaen"/>
          <w:b/>
          <w:sz w:val="20"/>
          <w:szCs w:val="20"/>
        </w:rPr>
        <w:t xml:space="preserve"> </w:t>
      </w:r>
      <w:r w:rsidR="00211154">
        <w:rPr>
          <w:rFonts w:ascii="Sylfaen" w:hAnsi="Sylfaen" w:cs="Sylfaen"/>
          <w:b/>
          <w:sz w:val="20"/>
          <w:szCs w:val="20"/>
          <w:lang w:val="ka-GE"/>
        </w:rPr>
        <w:t>ივნისი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EB60D" w14:textId="77777777" w:rsidR="009F68AB" w:rsidRDefault="009F68AB" w:rsidP="007902EA">
      <w:pPr>
        <w:spacing w:after="0" w:line="240" w:lineRule="auto"/>
      </w:pPr>
      <w:r>
        <w:separator/>
      </w:r>
    </w:p>
  </w:endnote>
  <w:endnote w:type="continuationSeparator" w:id="0">
    <w:p w14:paraId="53EDA006" w14:textId="77777777" w:rsidR="009F68AB" w:rsidRDefault="009F68A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248237" w:rsidR="004A3BD8" w:rsidRDefault="004A3BD8">
        <w:pPr>
          <w:pStyle w:val="Footer"/>
          <w:jc w:val="right"/>
        </w:pPr>
        <w:r>
          <w:fldChar w:fldCharType="begin"/>
        </w:r>
        <w:r>
          <w:instrText xml:space="preserve"> PAGE   \* MERGEFORMAT </w:instrText>
        </w:r>
        <w:r>
          <w:fldChar w:fldCharType="separate"/>
        </w:r>
        <w:r w:rsidR="00512A7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97590" w14:textId="77777777" w:rsidR="009F68AB" w:rsidRDefault="009F68AB" w:rsidP="007902EA">
      <w:pPr>
        <w:spacing w:after="0" w:line="240" w:lineRule="auto"/>
      </w:pPr>
      <w:r>
        <w:separator/>
      </w:r>
    </w:p>
  </w:footnote>
  <w:footnote w:type="continuationSeparator" w:id="0">
    <w:p w14:paraId="12355893" w14:textId="77777777" w:rsidR="009F68AB" w:rsidRDefault="009F68A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54"/>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C00"/>
    <w:rsid w:val="002F7F49"/>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12A7D"/>
    <w:rsid w:val="0052234E"/>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4D62"/>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236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7C8"/>
    <w:rsid w:val="00712DC2"/>
    <w:rsid w:val="00712E16"/>
    <w:rsid w:val="00713EFC"/>
    <w:rsid w:val="007146D2"/>
    <w:rsid w:val="007151B6"/>
    <w:rsid w:val="00715A5D"/>
    <w:rsid w:val="00717D5F"/>
    <w:rsid w:val="00723D52"/>
    <w:rsid w:val="00724BAF"/>
    <w:rsid w:val="007309AA"/>
    <w:rsid w:val="00734570"/>
    <w:rsid w:val="007346CD"/>
    <w:rsid w:val="00735828"/>
    <w:rsid w:val="007365D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1F1B"/>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68AB"/>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34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3C75"/>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4C"/>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3E463-F959-464D-8C4E-1D4B05FD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303</cp:revision>
  <cp:lastPrinted>2015-07-27T06:36:00Z</cp:lastPrinted>
  <dcterms:created xsi:type="dcterms:W3CDTF">2017-02-28T15:04:00Z</dcterms:created>
  <dcterms:modified xsi:type="dcterms:W3CDTF">2023-06-09T13:22:00Z</dcterms:modified>
</cp:coreProperties>
</file>